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E22" w:rsidRPr="00105931" w:rsidRDefault="002737D2" w:rsidP="002737D2">
      <w:pPr>
        <w:pBdr>
          <w:top w:val="nil"/>
          <w:left w:val="nil"/>
          <w:bottom w:val="nil"/>
          <w:right w:val="nil"/>
          <w:between w:val="nil"/>
          <w:bar w:val="nil"/>
        </w:pBdr>
        <w:spacing w:after="240"/>
        <w:jc w:val="both"/>
        <w:rPr>
          <w:rFonts w:asciiTheme="minorHAnsi" w:hAnsiTheme="minorHAnsi" w:cstheme="minorHAnsi"/>
          <w:b/>
          <w:sz w:val="24"/>
          <w:szCs w:val="24"/>
        </w:rPr>
      </w:pPr>
      <w:r w:rsidRPr="002737D2">
        <w:rPr>
          <w:rFonts w:asciiTheme="minorHAnsi" w:hAnsiTheme="minorHAnsi" w:cstheme="minorHAnsi"/>
          <w:b/>
          <w:sz w:val="24"/>
          <w:szCs w:val="24"/>
        </w:rPr>
        <w:t>Is Optimizing A Site For Web Directories Relevant?</w:t>
      </w:r>
    </w:p>
    <w:p w:rsidR="00D15E22" w:rsidRDefault="00EE5504" w:rsidP="002737D2">
      <w:pPr>
        <w:pBdr>
          <w:top w:val="nil"/>
          <w:left w:val="nil"/>
          <w:bottom w:val="nil"/>
          <w:right w:val="nil"/>
          <w:between w:val="nil"/>
          <w:bar w:val="nil"/>
        </w:pBdr>
        <w:spacing w:after="240"/>
        <w:jc w:val="both"/>
        <w:rPr>
          <w:rFonts w:asciiTheme="minorHAnsi" w:hAnsiTheme="minorHAnsi" w:cstheme="minorHAnsi"/>
          <w:sz w:val="24"/>
          <w:szCs w:val="24"/>
        </w:rPr>
      </w:pPr>
      <w:r w:rsidRPr="00326694">
        <w:rPr>
          <w:rFonts w:asciiTheme="minorHAnsi" w:hAnsiTheme="minorHAnsi" w:cstheme="minorHAnsi"/>
          <w:sz w:val="24"/>
          <w:szCs w:val="24"/>
        </w:rPr>
        <w:t>With the World Wide Web now larger than</w:t>
      </w:r>
      <w:r w:rsidR="00A36BE2">
        <w:rPr>
          <w:rFonts w:asciiTheme="minorHAnsi" w:hAnsiTheme="minorHAnsi" w:cstheme="minorHAnsi"/>
          <w:sz w:val="24"/>
          <w:szCs w:val="24"/>
        </w:rPr>
        <w:t xml:space="preserve"> what</w:t>
      </w:r>
      <w:r w:rsidRPr="00326694">
        <w:rPr>
          <w:rFonts w:asciiTheme="minorHAnsi" w:hAnsiTheme="minorHAnsi" w:cstheme="minorHAnsi"/>
          <w:sz w:val="24"/>
          <w:szCs w:val="24"/>
        </w:rPr>
        <w:t xml:space="preserve"> </w:t>
      </w:r>
      <w:r w:rsidR="008E02C9" w:rsidRPr="00326694">
        <w:rPr>
          <w:rFonts w:asciiTheme="minorHAnsi" w:hAnsiTheme="minorHAnsi" w:cstheme="minorHAnsi"/>
          <w:sz w:val="24"/>
          <w:szCs w:val="24"/>
        </w:rPr>
        <w:t>its</w:t>
      </w:r>
      <w:r w:rsidR="008E02C9">
        <w:rPr>
          <w:rFonts w:asciiTheme="minorHAnsi" w:hAnsiTheme="minorHAnsi" w:cstheme="minorHAnsi"/>
          <w:sz w:val="24"/>
          <w:szCs w:val="24"/>
        </w:rPr>
        <w:t xml:space="preserve"> creators</w:t>
      </w:r>
      <w:r w:rsidRPr="00326694">
        <w:rPr>
          <w:rFonts w:asciiTheme="minorHAnsi" w:hAnsiTheme="minorHAnsi" w:cstheme="minorHAnsi"/>
          <w:sz w:val="24"/>
          <w:szCs w:val="24"/>
        </w:rPr>
        <w:t xml:space="preserve"> thought it would </w:t>
      </w:r>
      <w:r w:rsidR="008E02C9">
        <w:rPr>
          <w:rFonts w:asciiTheme="minorHAnsi" w:hAnsiTheme="minorHAnsi" w:cstheme="minorHAnsi"/>
          <w:sz w:val="24"/>
          <w:szCs w:val="24"/>
        </w:rPr>
        <w:t>ever be,</w:t>
      </w:r>
      <w:r w:rsidRPr="00326694">
        <w:rPr>
          <w:rFonts w:asciiTheme="minorHAnsi" w:hAnsiTheme="minorHAnsi" w:cstheme="minorHAnsi"/>
          <w:sz w:val="24"/>
          <w:szCs w:val="24"/>
        </w:rPr>
        <w:t xml:space="preserve"> a lot has changed. Least of all, the way we search for things on the internet. </w:t>
      </w:r>
      <w:r w:rsidR="00A36BE2">
        <w:rPr>
          <w:rFonts w:asciiTheme="minorHAnsi" w:hAnsiTheme="minorHAnsi" w:cstheme="minorHAnsi"/>
          <w:sz w:val="24"/>
          <w:szCs w:val="24"/>
        </w:rPr>
        <w:t>For instance</w:t>
      </w:r>
      <w:r w:rsidR="00991411">
        <w:rPr>
          <w:rFonts w:asciiTheme="minorHAnsi" w:hAnsiTheme="minorHAnsi" w:cstheme="minorHAnsi"/>
          <w:sz w:val="24"/>
          <w:szCs w:val="24"/>
        </w:rPr>
        <w:t>, you</w:t>
      </w:r>
      <w:r w:rsidR="00A36BE2">
        <w:rPr>
          <w:rFonts w:asciiTheme="minorHAnsi" w:hAnsiTheme="minorHAnsi" w:cstheme="minorHAnsi"/>
          <w:sz w:val="24"/>
          <w:szCs w:val="24"/>
        </w:rPr>
        <w:t xml:space="preserve"> can skim o</w:t>
      </w:r>
      <w:r w:rsidR="00991411">
        <w:rPr>
          <w:rFonts w:asciiTheme="minorHAnsi" w:hAnsiTheme="minorHAnsi" w:cstheme="minorHAnsi"/>
          <w:sz w:val="24"/>
          <w:szCs w:val="24"/>
        </w:rPr>
        <w:t>ver each and every link that</w:t>
      </w:r>
      <w:r w:rsidRPr="00326694">
        <w:rPr>
          <w:rFonts w:asciiTheme="minorHAnsi" w:hAnsiTheme="minorHAnsi" w:cstheme="minorHAnsi"/>
          <w:sz w:val="24"/>
          <w:szCs w:val="24"/>
        </w:rPr>
        <w:t xml:space="preserve"> pop</w:t>
      </w:r>
      <w:r w:rsidR="00991411">
        <w:rPr>
          <w:rFonts w:asciiTheme="minorHAnsi" w:hAnsiTheme="minorHAnsi" w:cstheme="minorHAnsi"/>
          <w:sz w:val="24"/>
          <w:szCs w:val="24"/>
        </w:rPr>
        <w:t>s</w:t>
      </w:r>
      <w:r w:rsidRPr="00326694">
        <w:rPr>
          <w:rFonts w:asciiTheme="minorHAnsi" w:hAnsiTheme="minorHAnsi" w:cstheme="minorHAnsi"/>
          <w:sz w:val="24"/>
          <w:szCs w:val="24"/>
        </w:rPr>
        <w:t xml:space="preserve"> up every time you search for a parti</w:t>
      </w:r>
      <w:r w:rsidR="008E02C9">
        <w:rPr>
          <w:rFonts w:asciiTheme="minorHAnsi" w:hAnsiTheme="minorHAnsi" w:cstheme="minorHAnsi"/>
          <w:sz w:val="24"/>
          <w:szCs w:val="24"/>
        </w:rPr>
        <w:t>cular thing, b</w:t>
      </w:r>
      <w:r w:rsidRPr="00326694">
        <w:rPr>
          <w:rFonts w:asciiTheme="minorHAnsi" w:hAnsiTheme="minorHAnsi" w:cstheme="minorHAnsi"/>
          <w:sz w:val="24"/>
          <w:szCs w:val="24"/>
        </w:rPr>
        <w:t xml:space="preserve">ut a recent study done at the Georgia Institute of Technology revealed that 85% of internet users </w:t>
      </w:r>
      <w:r w:rsidR="00991411">
        <w:rPr>
          <w:rFonts w:asciiTheme="minorHAnsi" w:hAnsiTheme="minorHAnsi" w:cstheme="minorHAnsi"/>
          <w:sz w:val="24"/>
          <w:szCs w:val="24"/>
        </w:rPr>
        <w:t xml:space="preserve">who </w:t>
      </w:r>
      <w:r w:rsidRPr="00326694">
        <w:rPr>
          <w:rFonts w:asciiTheme="minorHAnsi" w:hAnsiTheme="minorHAnsi" w:cstheme="minorHAnsi"/>
          <w:sz w:val="24"/>
          <w:szCs w:val="24"/>
        </w:rPr>
        <w:t>searched for their desired items via search engines</w:t>
      </w:r>
      <w:r w:rsidR="00991411">
        <w:rPr>
          <w:rFonts w:asciiTheme="minorHAnsi" w:hAnsiTheme="minorHAnsi" w:cstheme="minorHAnsi"/>
          <w:sz w:val="24"/>
          <w:szCs w:val="24"/>
        </w:rPr>
        <w:t>,</w:t>
      </w:r>
      <w:r w:rsidR="00826F81">
        <w:rPr>
          <w:rFonts w:asciiTheme="minorHAnsi" w:hAnsiTheme="minorHAnsi" w:cstheme="minorHAnsi"/>
          <w:sz w:val="24"/>
          <w:szCs w:val="24"/>
        </w:rPr>
        <w:t xml:space="preserve"> </w:t>
      </w:r>
      <w:r w:rsidRPr="002737D2">
        <w:rPr>
          <w:rFonts w:asciiTheme="minorHAnsi" w:hAnsiTheme="minorHAnsi" w:cstheme="minorHAnsi"/>
          <w:bCs/>
          <w:sz w:val="24"/>
          <w:szCs w:val="24"/>
        </w:rPr>
        <w:t>90</w:t>
      </w:r>
      <w:r w:rsidRPr="00326694">
        <w:rPr>
          <w:rFonts w:asciiTheme="minorHAnsi" w:hAnsiTheme="minorHAnsi" w:cstheme="minorHAnsi"/>
          <w:b/>
          <w:bCs/>
          <w:sz w:val="24"/>
          <w:szCs w:val="24"/>
        </w:rPr>
        <w:t xml:space="preserve"> % </w:t>
      </w:r>
      <w:r w:rsidRPr="00326694">
        <w:rPr>
          <w:rFonts w:asciiTheme="minorHAnsi" w:hAnsiTheme="minorHAnsi" w:cstheme="minorHAnsi"/>
          <w:sz w:val="24"/>
          <w:szCs w:val="24"/>
        </w:rPr>
        <w:t>don’t go beyon</w:t>
      </w:r>
      <w:r w:rsidR="00826F81">
        <w:rPr>
          <w:rFonts w:asciiTheme="minorHAnsi" w:hAnsiTheme="minorHAnsi" w:cstheme="minorHAnsi"/>
          <w:sz w:val="24"/>
          <w:szCs w:val="24"/>
        </w:rPr>
        <w:t>d the first 30 results. This is</w:t>
      </w:r>
      <w:r w:rsidRPr="00326694">
        <w:rPr>
          <w:rFonts w:asciiTheme="minorHAnsi" w:hAnsiTheme="minorHAnsi" w:cstheme="minorHAnsi"/>
          <w:sz w:val="24"/>
          <w:szCs w:val="24"/>
        </w:rPr>
        <w:t xml:space="preserve"> sad</w:t>
      </w:r>
      <w:r w:rsidR="00773F92">
        <w:rPr>
          <w:rFonts w:asciiTheme="minorHAnsi" w:hAnsiTheme="minorHAnsi" w:cstheme="minorHAnsi"/>
          <w:sz w:val="24"/>
          <w:szCs w:val="24"/>
        </w:rPr>
        <w:t xml:space="preserve"> news</w:t>
      </w:r>
      <w:r w:rsidRPr="00326694">
        <w:rPr>
          <w:rFonts w:asciiTheme="minorHAnsi" w:hAnsiTheme="minorHAnsi" w:cstheme="minorHAnsi"/>
          <w:sz w:val="24"/>
          <w:szCs w:val="24"/>
        </w:rPr>
        <w:t xml:space="preserve"> for those of us who had the perfect antidote to the searcher’s problem, but we</w:t>
      </w:r>
      <w:r w:rsidR="002737D2">
        <w:rPr>
          <w:rFonts w:asciiTheme="minorHAnsi" w:hAnsiTheme="minorHAnsi" w:cstheme="minorHAnsi"/>
          <w:sz w:val="24"/>
          <w:szCs w:val="24"/>
        </w:rPr>
        <w:t>re unlucky enough to be no. 32.</w:t>
      </w:r>
    </w:p>
    <w:p w:rsidR="00D15E22" w:rsidRPr="00105931" w:rsidRDefault="00EE5504" w:rsidP="002737D2">
      <w:pPr>
        <w:pBdr>
          <w:top w:val="nil"/>
          <w:left w:val="nil"/>
          <w:bottom w:val="nil"/>
          <w:right w:val="nil"/>
          <w:between w:val="nil"/>
          <w:bar w:val="nil"/>
        </w:pBdr>
        <w:spacing w:after="240"/>
        <w:jc w:val="both"/>
        <w:rPr>
          <w:rFonts w:asciiTheme="minorHAnsi" w:hAnsiTheme="minorHAnsi" w:cstheme="minorHAnsi"/>
          <w:sz w:val="24"/>
          <w:szCs w:val="24"/>
        </w:rPr>
      </w:pPr>
      <w:r w:rsidRPr="00326694">
        <w:rPr>
          <w:rFonts w:asciiTheme="minorHAnsi" w:hAnsiTheme="minorHAnsi" w:cstheme="minorHAnsi"/>
          <w:sz w:val="24"/>
          <w:szCs w:val="24"/>
        </w:rPr>
        <w:t xml:space="preserve">The advent of the internet and </w:t>
      </w:r>
      <w:r w:rsidR="00773F92" w:rsidRPr="00326694">
        <w:rPr>
          <w:rFonts w:asciiTheme="minorHAnsi" w:hAnsiTheme="minorHAnsi" w:cstheme="minorHAnsi"/>
          <w:sz w:val="24"/>
          <w:szCs w:val="24"/>
        </w:rPr>
        <w:t>its</w:t>
      </w:r>
      <w:r w:rsidRPr="00326694">
        <w:rPr>
          <w:rFonts w:asciiTheme="minorHAnsi" w:hAnsiTheme="minorHAnsi" w:cstheme="minorHAnsi"/>
          <w:sz w:val="24"/>
          <w:szCs w:val="24"/>
        </w:rPr>
        <w:t xml:space="preserve"> usage means that everyone now has an individual platform through which they can be recognized. But when we say everyone, we mean </w:t>
      </w:r>
      <w:r w:rsidRPr="00326694">
        <w:rPr>
          <w:rFonts w:asciiTheme="minorHAnsi" w:hAnsiTheme="minorHAnsi" w:cstheme="minorHAnsi"/>
          <w:i/>
          <w:iCs/>
          <w:sz w:val="24"/>
          <w:szCs w:val="24"/>
        </w:rPr>
        <w:t xml:space="preserve">everyone. </w:t>
      </w:r>
      <w:r w:rsidRPr="00326694">
        <w:rPr>
          <w:rFonts w:asciiTheme="minorHAnsi" w:hAnsiTheme="minorHAnsi" w:cstheme="minorHAnsi"/>
          <w:sz w:val="24"/>
          <w:szCs w:val="24"/>
        </w:rPr>
        <w:t>And the World Wide Web is a pretty big place. Our point being, if you want your voice t</w:t>
      </w:r>
      <w:r w:rsidR="000D2416">
        <w:rPr>
          <w:rFonts w:asciiTheme="minorHAnsi" w:hAnsiTheme="minorHAnsi" w:cstheme="minorHAnsi"/>
          <w:sz w:val="24"/>
          <w:szCs w:val="24"/>
        </w:rPr>
        <w:t>o be heard or</w:t>
      </w:r>
      <w:r w:rsidRPr="00326694">
        <w:rPr>
          <w:rFonts w:asciiTheme="minorHAnsi" w:hAnsiTheme="minorHAnsi" w:cstheme="minorHAnsi"/>
          <w:sz w:val="24"/>
          <w:szCs w:val="24"/>
        </w:rPr>
        <w:t xml:space="preserve"> if you want to sell your pr</w:t>
      </w:r>
      <w:r w:rsidR="000D2416">
        <w:rPr>
          <w:rFonts w:asciiTheme="minorHAnsi" w:hAnsiTheme="minorHAnsi" w:cstheme="minorHAnsi"/>
          <w:sz w:val="24"/>
          <w:szCs w:val="24"/>
        </w:rPr>
        <w:t>oduct, you need to stand out. This is why</w:t>
      </w:r>
      <w:r w:rsidRPr="00326694">
        <w:rPr>
          <w:rFonts w:asciiTheme="minorHAnsi" w:hAnsiTheme="minorHAnsi" w:cstheme="minorHAnsi"/>
          <w:sz w:val="24"/>
          <w:szCs w:val="24"/>
        </w:rPr>
        <w:t xml:space="preserve"> you really, </w:t>
      </w:r>
      <w:r w:rsidRPr="002737D2">
        <w:rPr>
          <w:rFonts w:asciiTheme="minorHAnsi" w:hAnsiTheme="minorHAnsi" w:cstheme="minorHAnsi"/>
          <w:bCs/>
          <w:sz w:val="24"/>
          <w:szCs w:val="24"/>
        </w:rPr>
        <w:t>really</w:t>
      </w:r>
      <w:r w:rsidRPr="00326694">
        <w:rPr>
          <w:rFonts w:asciiTheme="minorHAnsi" w:hAnsiTheme="minorHAnsi" w:cstheme="minorHAnsi"/>
          <w:b/>
          <w:bCs/>
          <w:sz w:val="24"/>
          <w:szCs w:val="24"/>
        </w:rPr>
        <w:t xml:space="preserve"> </w:t>
      </w:r>
      <w:r w:rsidRPr="00326694">
        <w:rPr>
          <w:rFonts w:asciiTheme="minorHAnsi" w:hAnsiTheme="minorHAnsi" w:cstheme="minorHAnsi"/>
          <w:sz w:val="24"/>
          <w:szCs w:val="24"/>
        </w:rPr>
        <w:t>need Web Page Optimization.</w:t>
      </w:r>
    </w:p>
    <w:p w:rsidR="00D15E22" w:rsidRPr="00105931" w:rsidRDefault="00A44FEF" w:rsidP="002737D2">
      <w:pPr>
        <w:pBdr>
          <w:top w:val="nil"/>
          <w:left w:val="nil"/>
          <w:bottom w:val="nil"/>
          <w:right w:val="nil"/>
          <w:between w:val="nil"/>
          <w:bar w:val="nil"/>
        </w:pBdr>
        <w:spacing w:after="240"/>
        <w:jc w:val="both"/>
        <w:rPr>
          <w:rFonts w:asciiTheme="minorHAnsi" w:hAnsiTheme="minorHAnsi" w:cstheme="minorHAnsi"/>
          <w:b/>
          <w:bCs/>
          <w:sz w:val="24"/>
          <w:szCs w:val="24"/>
        </w:rPr>
      </w:pPr>
      <w:r>
        <w:rPr>
          <w:rFonts w:asciiTheme="minorHAnsi" w:hAnsiTheme="minorHAnsi" w:cstheme="minorHAnsi"/>
          <w:b/>
          <w:bCs/>
          <w:sz w:val="24"/>
          <w:szCs w:val="24"/>
        </w:rPr>
        <w:t>The Why</w:t>
      </w:r>
    </w:p>
    <w:p w:rsidR="00D15E22" w:rsidRDefault="00EE5504" w:rsidP="002737D2">
      <w:pPr>
        <w:pBdr>
          <w:top w:val="nil"/>
          <w:left w:val="nil"/>
          <w:bottom w:val="nil"/>
          <w:right w:val="nil"/>
          <w:between w:val="nil"/>
          <w:bar w:val="nil"/>
        </w:pBdr>
        <w:spacing w:after="240"/>
        <w:jc w:val="both"/>
        <w:rPr>
          <w:rFonts w:asciiTheme="minorHAnsi" w:hAnsiTheme="minorHAnsi" w:cstheme="minorHAnsi"/>
          <w:sz w:val="24"/>
          <w:szCs w:val="24"/>
        </w:rPr>
      </w:pPr>
      <w:r w:rsidRPr="00326694">
        <w:rPr>
          <w:rFonts w:asciiTheme="minorHAnsi" w:hAnsiTheme="minorHAnsi" w:cstheme="minorHAnsi"/>
          <w:sz w:val="24"/>
          <w:szCs w:val="24"/>
        </w:rPr>
        <w:t xml:space="preserve">Still not convinced? Well, let’s get some facts straight. You’ve spent a) time and/or b) money setting up this site. You’re getting backlinks and some traffic -that’s great! But it’s still not as much as the virtual guy next door. And you find yourself asking why. </w:t>
      </w:r>
    </w:p>
    <w:p w:rsidR="00D15E22" w:rsidRPr="00105931" w:rsidRDefault="00EE5504" w:rsidP="002737D2">
      <w:pPr>
        <w:pBdr>
          <w:top w:val="nil"/>
          <w:left w:val="nil"/>
          <w:bottom w:val="nil"/>
          <w:right w:val="nil"/>
          <w:between w:val="nil"/>
          <w:bar w:val="nil"/>
        </w:pBdr>
        <w:spacing w:after="240"/>
        <w:jc w:val="both"/>
        <w:rPr>
          <w:rFonts w:asciiTheme="minorHAnsi" w:hAnsiTheme="minorHAnsi" w:cstheme="minorHAnsi"/>
          <w:sz w:val="24"/>
          <w:szCs w:val="24"/>
        </w:rPr>
      </w:pPr>
      <w:r w:rsidRPr="00326694">
        <w:rPr>
          <w:rFonts w:asciiTheme="minorHAnsi" w:hAnsiTheme="minorHAnsi" w:cstheme="minorHAnsi"/>
          <w:sz w:val="24"/>
          <w:szCs w:val="24"/>
        </w:rPr>
        <w:t xml:space="preserve">You know how you can’t win a spelling bee or nail an audition without training? And how even a single off key note or </w:t>
      </w:r>
      <w:r w:rsidR="000D2416" w:rsidRPr="00326694">
        <w:rPr>
          <w:rFonts w:asciiTheme="minorHAnsi" w:hAnsiTheme="minorHAnsi" w:cstheme="minorHAnsi"/>
          <w:sz w:val="24"/>
          <w:szCs w:val="24"/>
        </w:rPr>
        <w:t>misstep can</w:t>
      </w:r>
      <w:r w:rsidRPr="00326694">
        <w:rPr>
          <w:rFonts w:asciiTheme="minorHAnsi" w:hAnsiTheme="minorHAnsi" w:cstheme="minorHAnsi"/>
          <w:sz w:val="24"/>
          <w:szCs w:val="24"/>
        </w:rPr>
        <w:t xml:space="preserve"> transform your entire performance from Oscar worthy to a trip to the bottom of the pile? There you go. The internet is no different. People want the best they can get, and you may have that, but if they can’t see you, then what </w:t>
      </w:r>
      <w:proofErr w:type="gramStart"/>
      <w:r w:rsidRPr="00326694">
        <w:rPr>
          <w:rFonts w:asciiTheme="minorHAnsi" w:hAnsiTheme="minorHAnsi" w:cstheme="minorHAnsi"/>
          <w:sz w:val="24"/>
          <w:szCs w:val="24"/>
        </w:rPr>
        <w:t>good</w:t>
      </w:r>
      <w:proofErr w:type="gramEnd"/>
      <w:r w:rsidRPr="00326694">
        <w:rPr>
          <w:rFonts w:asciiTheme="minorHAnsi" w:hAnsiTheme="minorHAnsi" w:cstheme="minorHAnsi"/>
          <w:sz w:val="24"/>
          <w:szCs w:val="24"/>
        </w:rPr>
        <w:t xml:space="preserve"> is it? </w:t>
      </w:r>
      <w:r w:rsidR="000D2416">
        <w:rPr>
          <w:rFonts w:asciiTheme="minorHAnsi" w:hAnsiTheme="minorHAnsi" w:cstheme="minorHAnsi"/>
          <w:sz w:val="24"/>
          <w:szCs w:val="24"/>
        </w:rPr>
        <w:t>For instance, d</w:t>
      </w:r>
      <w:r w:rsidRPr="00326694">
        <w:rPr>
          <w:rFonts w:asciiTheme="minorHAnsi" w:hAnsiTheme="minorHAnsi" w:cstheme="minorHAnsi"/>
          <w:sz w:val="24"/>
          <w:szCs w:val="24"/>
        </w:rPr>
        <w:t>id you know that most of the top results</w:t>
      </w:r>
      <w:r w:rsidR="000D2416">
        <w:rPr>
          <w:rFonts w:asciiTheme="minorHAnsi" w:hAnsiTheme="minorHAnsi" w:cstheme="minorHAnsi"/>
          <w:sz w:val="24"/>
          <w:szCs w:val="24"/>
        </w:rPr>
        <w:t xml:space="preserve"> in a </w:t>
      </w:r>
      <w:r w:rsidR="002737D2">
        <w:rPr>
          <w:rFonts w:asciiTheme="minorHAnsi" w:hAnsiTheme="minorHAnsi" w:cstheme="minorHAnsi"/>
          <w:sz w:val="24"/>
          <w:szCs w:val="24"/>
        </w:rPr>
        <w:t>search</w:t>
      </w:r>
      <w:r w:rsidRPr="00326694">
        <w:rPr>
          <w:rFonts w:asciiTheme="minorHAnsi" w:hAnsiTheme="minorHAnsi" w:cstheme="minorHAnsi"/>
          <w:sz w:val="24"/>
          <w:szCs w:val="24"/>
        </w:rPr>
        <w:t xml:space="preserve"> can end up there by luck? Think how w</w:t>
      </w:r>
      <w:r w:rsidR="002737D2">
        <w:rPr>
          <w:rFonts w:asciiTheme="minorHAnsi" w:hAnsiTheme="minorHAnsi" w:cstheme="minorHAnsi"/>
          <w:sz w:val="24"/>
          <w:szCs w:val="24"/>
        </w:rPr>
        <w:t>ell you could do if you had an</w:t>
      </w:r>
      <w:r w:rsidR="000D2416">
        <w:rPr>
          <w:rFonts w:asciiTheme="minorHAnsi" w:hAnsiTheme="minorHAnsi" w:cstheme="minorHAnsi"/>
          <w:sz w:val="24"/>
          <w:szCs w:val="24"/>
        </w:rPr>
        <w:t xml:space="preserve"> amazing website</w:t>
      </w:r>
      <w:r w:rsidRPr="00326694">
        <w:rPr>
          <w:rFonts w:asciiTheme="minorHAnsi" w:hAnsiTheme="minorHAnsi" w:cstheme="minorHAnsi"/>
          <w:sz w:val="24"/>
          <w:szCs w:val="24"/>
        </w:rPr>
        <w:t xml:space="preserve"> </w:t>
      </w:r>
      <w:r w:rsidRPr="00326694">
        <w:rPr>
          <w:rFonts w:asciiTheme="minorHAnsi" w:hAnsiTheme="minorHAnsi" w:cstheme="minorHAnsi"/>
          <w:i/>
          <w:iCs/>
          <w:sz w:val="24"/>
          <w:szCs w:val="24"/>
        </w:rPr>
        <w:t xml:space="preserve">and </w:t>
      </w:r>
      <w:hyperlink r:id="rId5" w:history="1">
        <w:r w:rsidRPr="00105931">
          <w:rPr>
            <w:rStyle w:val="Hyperlink"/>
            <w:rFonts w:asciiTheme="minorHAnsi" w:hAnsiTheme="minorHAnsi" w:cstheme="minorHAnsi"/>
            <w:sz w:val="24"/>
            <w:szCs w:val="24"/>
          </w:rPr>
          <w:t>web page optimization</w:t>
        </w:r>
      </w:hyperlink>
      <w:r w:rsidRPr="00326694">
        <w:rPr>
          <w:rFonts w:asciiTheme="minorHAnsi" w:hAnsiTheme="minorHAnsi" w:cstheme="minorHAnsi"/>
          <w:sz w:val="24"/>
          <w:szCs w:val="24"/>
        </w:rPr>
        <w:t>. Who could possibly stand in your way then?</w:t>
      </w:r>
    </w:p>
    <w:p w:rsidR="00D15E22" w:rsidRPr="00105931" w:rsidRDefault="002737D2" w:rsidP="002737D2">
      <w:pPr>
        <w:pBdr>
          <w:top w:val="nil"/>
          <w:left w:val="nil"/>
          <w:bottom w:val="nil"/>
          <w:right w:val="nil"/>
          <w:between w:val="nil"/>
          <w:bar w:val="nil"/>
        </w:pBdr>
        <w:spacing w:after="240"/>
        <w:jc w:val="both"/>
        <w:rPr>
          <w:rFonts w:asciiTheme="minorHAnsi" w:hAnsiTheme="minorHAnsi" w:cstheme="minorHAnsi"/>
          <w:b/>
          <w:bCs/>
          <w:sz w:val="24"/>
          <w:szCs w:val="24"/>
        </w:rPr>
      </w:pPr>
      <w:r>
        <w:rPr>
          <w:rFonts w:asciiTheme="minorHAnsi" w:hAnsiTheme="minorHAnsi" w:cstheme="minorHAnsi"/>
          <w:b/>
          <w:bCs/>
          <w:sz w:val="24"/>
          <w:szCs w:val="24"/>
        </w:rPr>
        <w:t xml:space="preserve">Not </w:t>
      </w:r>
      <w:proofErr w:type="gramStart"/>
      <w:r>
        <w:rPr>
          <w:rFonts w:asciiTheme="minorHAnsi" w:hAnsiTheme="minorHAnsi" w:cstheme="minorHAnsi"/>
          <w:b/>
          <w:bCs/>
          <w:sz w:val="24"/>
          <w:szCs w:val="24"/>
        </w:rPr>
        <w:t>A</w:t>
      </w:r>
      <w:proofErr w:type="gramEnd"/>
      <w:r>
        <w:rPr>
          <w:rFonts w:asciiTheme="minorHAnsi" w:hAnsiTheme="minorHAnsi" w:cstheme="minorHAnsi"/>
          <w:b/>
          <w:bCs/>
          <w:sz w:val="24"/>
          <w:szCs w:val="24"/>
        </w:rPr>
        <w:t xml:space="preserve"> Techie? Don’t Worry!</w:t>
      </w:r>
    </w:p>
    <w:p w:rsidR="00D15E22" w:rsidRDefault="00EE5504" w:rsidP="002737D2">
      <w:pPr>
        <w:pBdr>
          <w:top w:val="nil"/>
          <w:left w:val="nil"/>
          <w:bottom w:val="nil"/>
          <w:right w:val="nil"/>
          <w:between w:val="nil"/>
          <w:bar w:val="nil"/>
        </w:pBdr>
        <w:spacing w:after="240"/>
        <w:jc w:val="both"/>
        <w:rPr>
          <w:rFonts w:asciiTheme="minorHAnsi" w:hAnsiTheme="minorHAnsi" w:cstheme="minorHAnsi"/>
          <w:sz w:val="24"/>
          <w:szCs w:val="24"/>
        </w:rPr>
      </w:pPr>
      <w:r w:rsidRPr="00326694">
        <w:rPr>
          <w:rFonts w:asciiTheme="minorHAnsi" w:hAnsiTheme="minorHAnsi" w:cstheme="minorHAnsi"/>
          <w:sz w:val="24"/>
          <w:szCs w:val="24"/>
        </w:rPr>
        <w:t>Good news for all of you who would like to get more traffic on their blog but aren’</w:t>
      </w:r>
      <w:r w:rsidR="000D2416">
        <w:rPr>
          <w:rFonts w:asciiTheme="minorHAnsi" w:hAnsiTheme="minorHAnsi" w:cstheme="minorHAnsi"/>
          <w:sz w:val="24"/>
          <w:szCs w:val="24"/>
        </w:rPr>
        <w:t>t too sure about how to do it; t</w:t>
      </w:r>
      <w:r w:rsidRPr="00326694">
        <w:rPr>
          <w:rFonts w:asciiTheme="minorHAnsi" w:hAnsiTheme="minorHAnsi" w:cstheme="minorHAnsi"/>
          <w:sz w:val="24"/>
          <w:szCs w:val="24"/>
        </w:rPr>
        <w:t xml:space="preserve">here are now </w:t>
      </w:r>
      <w:hyperlink r:id="rId6" w:history="1">
        <w:r w:rsidR="00105931" w:rsidRPr="00105931">
          <w:rPr>
            <w:rStyle w:val="Hyperlink"/>
            <w:rFonts w:asciiTheme="minorHAnsi" w:hAnsiTheme="minorHAnsi" w:cstheme="minorHAnsi"/>
            <w:sz w:val="24"/>
            <w:szCs w:val="24"/>
          </w:rPr>
          <w:t xml:space="preserve">optimization </w:t>
        </w:r>
        <w:r w:rsidRPr="00105931">
          <w:rPr>
            <w:rStyle w:val="Hyperlink"/>
            <w:rFonts w:asciiTheme="minorHAnsi" w:hAnsiTheme="minorHAnsi" w:cstheme="minorHAnsi"/>
            <w:sz w:val="24"/>
            <w:szCs w:val="24"/>
          </w:rPr>
          <w:t>services</w:t>
        </w:r>
      </w:hyperlink>
      <w:r w:rsidRPr="00326694">
        <w:rPr>
          <w:rFonts w:asciiTheme="minorHAnsi" w:hAnsiTheme="minorHAnsi" w:cstheme="minorHAnsi"/>
          <w:sz w:val="24"/>
          <w:szCs w:val="24"/>
        </w:rPr>
        <w:t xml:space="preserve"> provided online that help you get the traffic and attention you so rightly deserve. And, no, not all of them charge unbelievable amounts of cash that’ll stretch your already s</w:t>
      </w:r>
      <w:bookmarkStart w:id="0" w:name="_GoBack"/>
      <w:bookmarkEnd w:id="0"/>
      <w:r w:rsidRPr="00326694">
        <w:rPr>
          <w:rFonts w:asciiTheme="minorHAnsi" w:hAnsiTheme="minorHAnsi" w:cstheme="minorHAnsi"/>
          <w:sz w:val="24"/>
          <w:szCs w:val="24"/>
        </w:rPr>
        <w:t>tretched budget. A lot of them are pretty affordable. Not only will they guid</w:t>
      </w:r>
      <w:r w:rsidR="000D2416">
        <w:rPr>
          <w:rFonts w:asciiTheme="minorHAnsi" w:hAnsiTheme="minorHAnsi" w:cstheme="minorHAnsi"/>
          <w:sz w:val="24"/>
          <w:szCs w:val="24"/>
        </w:rPr>
        <w:t>e you through the basic stuff (w</w:t>
      </w:r>
      <w:r w:rsidRPr="00326694">
        <w:rPr>
          <w:rFonts w:asciiTheme="minorHAnsi" w:hAnsiTheme="minorHAnsi" w:cstheme="minorHAnsi"/>
          <w:sz w:val="24"/>
          <w:szCs w:val="24"/>
        </w:rPr>
        <w:t>e know terms like “keywords” and “meta description” still scare a lot of people) but they’ll also solve some of the oft forgotten proble</w:t>
      </w:r>
      <w:r w:rsidR="002737D2">
        <w:rPr>
          <w:rFonts w:asciiTheme="minorHAnsi" w:hAnsiTheme="minorHAnsi" w:cstheme="minorHAnsi"/>
          <w:sz w:val="24"/>
          <w:szCs w:val="24"/>
        </w:rPr>
        <w:t>ms.</w:t>
      </w:r>
    </w:p>
    <w:p w:rsidR="00A77B3E" w:rsidRPr="00326694" w:rsidRDefault="00EE5504" w:rsidP="002737D2">
      <w:pPr>
        <w:pBdr>
          <w:top w:val="nil"/>
          <w:left w:val="nil"/>
          <w:bottom w:val="nil"/>
          <w:right w:val="nil"/>
          <w:between w:val="nil"/>
          <w:bar w:val="nil"/>
        </w:pBdr>
        <w:spacing w:after="240"/>
        <w:jc w:val="both"/>
        <w:rPr>
          <w:rFonts w:asciiTheme="minorHAnsi" w:hAnsiTheme="minorHAnsi" w:cstheme="minorHAnsi"/>
          <w:sz w:val="24"/>
          <w:szCs w:val="24"/>
        </w:rPr>
      </w:pPr>
      <w:r w:rsidRPr="00326694">
        <w:rPr>
          <w:rFonts w:asciiTheme="minorHAnsi" w:hAnsiTheme="minorHAnsi" w:cstheme="minorHAnsi"/>
          <w:sz w:val="24"/>
          <w:szCs w:val="24"/>
        </w:rPr>
        <w:lastRenderedPageBreak/>
        <w:t xml:space="preserve">For example, did you </w:t>
      </w:r>
      <w:r w:rsidR="000D2416" w:rsidRPr="00326694">
        <w:rPr>
          <w:rFonts w:asciiTheme="minorHAnsi" w:hAnsiTheme="minorHAnsi" w:cstheme="minorHAnsi"/>
          <w:sz w:val="24"/>
          <w:szCs w:val="24"/>
        </w:rPr>
        <w:t>know</w:t>
      </w:r>
      <w:r w:rsidRPr="00326694">
        <w:rPr>
          <w:rFonts w:asciiTheme="minorHAnsi" w:hAnsiTheme="minorHAnsi" w:cstheme="minorHAnsi"/>
          <w:sz w:val="24"/>
          <w:szCs w:val="24"/>
        </w:rPr>
        <w:t xml:space="preserve"> that in some parts of the wo</w:t>
      </w:r>
      <w:r w:rsidR="000D2416">
        <w:rPr>
          <w:rFonts w:asciiTheme="minorHAnsi" w:hAnsiTheme="minorHAnsi" w:cstheme="minorHAnsi"/>
          <w:sz w:val="24"/>
          <w:szCs w:val="24"/>
        </w:rPr>
        <w:t>rld, people don’t use Google? (It surprised us too</w:t>
      </w:r>
      <w:r w:rsidRPr="00326694">
        <w:rPr>
          <w:rFonts w:asciiTheme="minorHAnsi" w:hAnsiTheme="minorHAnsi" w:cstheme="minorHAnsi"/>
          <w:sz w:val="24"/>
          <w:szCs w:val="24"/>
        </w:rPr>
        <w:t>)</w:t>
      </w:r>
      <w:r w:rsidR="000D2416">
        <w:rPr>
          <w:rFonts w:asciiTheme="minorHAnsi" w:hAnsiTheme="minorHAnsi" w:cstheme="minorHAnsi"/>
          <w:sz w:val="24"/>
          <w:szCs w:val="24"/>
        </w:rPr>
        <w:t>.</w:t>
      </w:r>
      <w:r w:rsidRPr="00326694">
        <w:rPr>
          <w:rFonts w:asciiTheme="minorHAnsi" w:hAnsiTheme="minorHAnsi" w:cstheme="minorHAnsi"/>
          <w:sz w:val="24"/>
          <w:szCs w:val="24"/>
        </w:rPr>
        <w:t xml:space="preserve"> Just think, someone may have been looking for you, but couldn’t find you because you weren’t consistent in all the search engines being used today</w:t>
      </w:r>
      <w:r w:rsidR="000D2416">
        <w:rPr>
          <w:rFonts w:asciiTheme="minorHAnsi" w:hAnsiTheme="minorHAnsi" w:cstheme="minorHAnsi"/>
          <w:sz w:val="24"/>
          <w:szCs w:val="24"/>
        </w:rPr>
        <w:t>. The professional service providers</w:t>
      </w:r>
      <w:r w:rsidRPr="00326694">
        <w:rPr>
          <w:rFonts w:asciiTheme="minorHAnsi" w:hAnsiTheme="minorHAnsi" w:cstheme="minorHAnsi"/>
          <w:sz w:val="24"/>
          <w:szCs w:val="24"/>
        </w:rPr>
        <w:t xml:space="preserve"> can give you suggestions. They can do the work for you. You choose that. Just like you choose if you’re going to be on the top of the list the next time someone enters a particular search term that’s related to your site. All it takes is a little optimization. Go for it!</w:t>
      </w:r>
    </w:p>
    <w:sectPr w:rsidR="00A77B3E" w:rsidRPr="0032669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504"/>
    <w:rsid w:val="000118E0"/>
    <w:rsid w:val="000D2416"/>
    <w:rsid w:val="00105931"/>
    <w:rsid w:val="002737D2"/>
    <w:rsid w:val="00326694"/>
    <w:rsid w:val="00773F92"/>
    <w:rsid w:val="00826F81"/>
    <w:rsid w:val="008E02C9"/>
    <w:rsid w:val="00991411"/>
    <w:rsid w:val="00A36BE2"/>
    <w:rsid w:val="00A44FEF"/>
    <w:rsid w:val="00D15E22"/>
    <w:rsid w:val="00EE55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76" w:lineRule="auto"/>
    </w:pPr>
    <w:rPr>
      <w:rFonts w:ascii="Arial" w:eastAsia="Arial" w:hAnsi="Arial" w:cs="Arial"/>
      <w:color w:val="000000"/>
      <w:sz w:val="22"/>
      <w:szCs w:val="22"/>
    </w:rPr>
  </w:style>
  <w:style w:type="paragraph" w:styleId="Heading1">
    <w:name w:val="heading 1"/>
    <w:basedOn w:val="Normal"/>
    <w:next w:val="Normal"/>
    <w:qFormat/>
    <w:rsid w:val="00EF7B96"/>
    <w:pPr>
      <w:spacing w:before="480" w:after="120"/>
      <w:outlineLvl w:val="0"/>
    </w:pPr>
    <w:rPr>
      <w:b/>
      <w:bCs/>
      <w:sz w:val="36"/>
      <w:szCs w:val="36"/>
    </w:rPr>
  </w:style>
  <w:style w:type="paragraph" w:styleId="Heading2">
    <w:name w:val="heading 2"/>
    <w:basedOn w:val="Normal"/>
    <w:next w:val="Normal"/>
    <w:qFormat/>
    <w:rsid w:val="00EF7B96"/>
    <w:pPr>
      <w:spacing w:before="360" w:after="80"/>
      <w:outlineLvl w:val="1"/>
    </w:pPr>
    <w:rPr>
      <w:b/>
      <w:bCs/>
      <w:sz w:val="28"/>
      <w:szCs w:val="28"/>
    </w:rPr>
  </w:style>
  <w:style w:type="paragraph" w:styleId="Heading3">
    <w:name w:val="heading 3"/>
    <w:basedOn w:val="Normal"/>
    <w:next w:val="Normal"/>
    <w:qFormat/>
    <w:rsid w:val="00EF7B96"/>
    <w:pPr>
      <w:spacing w:before="280" w:after="80"/>
      <w:outlineLvl w:val="2"/>
    </w:pPr>
    <w:rPr>
      <w:b/>
      <w:bCs/>
      <w:color w:val="666666"/>
      <w:sz w:val="24"/>
      <w:szCs w:val="24"/>
    </w:rPr>
  </w:style>
  <w:style w:type="paragraph" w:styleId="Heading4">
    <w:name w:val="heading 4"/>
    <w:basedOn w:val="Normal"/>
    <w:next w:val="Normal"/>
    <w:qFormat/>
    <w:rsid w:val="00EF7B96"/>
    <w:pPr>
      <w:spacing w:before="240" w:after="40"/>
      <w:outlineLvl w:val="3"/>
    </w:pPr>
    <w:rPr>
      <w:i/>
      <w:iCs/>
      <w:color w:val="666666"/>
    </w:rPr>
  </w:style>
  <w:style w:type="paragraph" w:styleId="Heading5">
    <w:name w:val="heading 5"/>
    <w:basedOn w:val="Normal"/>
    <w:next w:val="Normal"/>
    <w:qFormat/>
    <w:rsid w:val="00EF7B96"/>
    <w:pPr>
      <w:spacing w:before="220" w:after="40"/>
      <w:outlineLvl w:val="4"/>
    </w:pPr>
    <w:rPr>
      <w:b/>
      <w:bCs/>
      <w:color w:val="666666"/>
      <w:sz w:val="20"/>
      <w:szCs w:val="20"/>
    </w:rPr>
  </w:style>
  <w:style w:type="paragraph" w:styleId="Heading6">
    <w:name w:val="heading 6"/>
    <w:basedOn w:val="Normal"/>
    <w:next w:val="Normal"/>
    <w:qFormat/>
    <w:rsid w:val="00EF7B96"/>
    <w:pPr>
      <w:spacing w:before="200" w:after="40"/>
      <w:outlineLvl w:val="5"/>
    </w:pPr>
    <w:rPr>
      <w:i/>
      <w:iCs/>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F7B96"/>
    <w:pPr>
      <w:spacing w:before="480" w:after="120"/>
    </w:pPr>
    <w:rPr>
      <w:b/>
      <w:bCs/>
      <w:sz w:val="72"/>
      <w:szCs w:val="72"/>
    </w:rPr>
  </w:style>
  <w:style w:type="paragraph" w:styleId="Subtitle">
    <w:name w:val="Subtitle"/>
    <w:basedOn w:val="Normal"/>
    <w:qFormat/>
    <w:rsid w:val="00EF7B96"/>
    <w:pPr>
      <w:spacing w:before="360" w:after="80"/>
    </w:pPr>
    <w:rPr>
      <w:rFonts w:ascii="Georgia" w:eastAsia="Georgia" w:hAnsi="Georgia" w:cs="Georgia"/>
      <w:i/>
      <w:iCs/>
      <w:color w:val="666666"/>
      <w:sz w:val="48"/>
      <w:szCs w:val="48"/>
    </w:rPr>
  </w:style>
  <w:style w:type="character" w:styleId="Hyperlink">
    <w:name w:val="Hyperlink"/>
    <w:basedOn w:val="DefaultParagraphFont"/>
    <w:rsid w:val="0010593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line="276" w:lineRule="auto"/>
    </w:pPr>
    <w:rPr>
      <w:rFonts w:ascii="Arial" w:eastAsia="Arial" w:hAnsi="Arial" w:cs="Arial"/>
      <w:color w:val="000000"/>
      <w:sz w:val="22"/>
      <w:szCs w:val="22"/>
    </w:rPr>
  </w:style>
  <w:style w:type="paragraph" w:styleId="Heading1">
    <w:name w:val="heading 1"/>
    <w:basedOn w:val="Normal"/>
    <w:next w:val="Normal"/>
    <w:qFormat/>
    <w:rsid w:val="00EF7B96"/>
    <w:pPr>
      <w:spacing w:before="480" w:after="120"/>
      <w:outlineLvl w:val="0"/>
    </w:pPr>
    <w:rPr>
      <w:b/>
      <w:bCs/>
      <w:sz w:val="36"/>
      <w:szCs w:val="36"/>
    </w:rPr>
  </w:style>
  <w:style w:type="paragraph" w:styleId="Heading2">
    <w:name w:val="heading 2"/>
    <w:basedOn w:val="Normal"/>
    <w:next w:val="Normal"/>
    <w:qFormat/>
    <w:rsid w:val="00EF7B96"/>
    <w:pPr>
      <w:spacing w:before="360" w:after="80"/>
      <w:outlineLvl w:val="1"/>
    </w:pPr>
    <w:rPr>
      <w:b/>
      <w:bCs/>
      <w:sz w:val="28"/>
      <w:szCs w:val="28"/>
    </w:rPr>
  </w:style>
  <w:style w:type="paragraph" w:styleId="Heading3">
    <w:name w:val="heading 3"/>
    <w:basedOn w:val="Normal"/>
    <w:next w:val="Normal"/>
    <w:qFormat/>
    <w:rsid w:val="00EF7B96"/>
    <w:pPr>
      <w:spacing w:before="280" w:after="80"/>
      <w:outlineLvl w:val="2"/>
    </w:pPr>
    <w:rPr>
      <w:b/>
      <w:bCs/>
      <w:color w:val="666666"/>
      <w:sz w:val="24"/>
      <w:szCs w:val="24"/>
    </w:rPr>
  </w:style>
  <w:style w:type="paragraph" w:styleId="Heading4">
    <w:name w:val="heading 4"/>
    <w:basedOn w:val="Normal"/>
    <w:next w:val="Normal"/>
    <w:qFormat/>
    <w:rsid w:val="00EF7B96"/>
    <w:pPr>
      <w:spacing w:before="240" w:after="40"/>
      <w:outlineLvl w:val="3"/>
    </w:pPr>
    <w:rPr>
      <w:i/>
      <w:iCs/>
      <w:color w:val="666666"/>
    </w:rPr>
  </w:style>
  <w:style w:type="paragraph" w:styleId="Heading5">
    <w:name w:val="heading 5"/>
    <w:basedOn w:val="Normal"/>
    <w:next w:val="Normal"/>
    <w:qFormat/>
    <w:rsid w:val="00EF7B96"/>
    <w:pPr>
      <w:spacing w:before="220" w:after="40"/>
      <w:outlineLvl w:val="4"/>
    </w:pPr>
    <w:rPr>
      <w:b/>
      <w:bCs/>
      <w:color w:val="666666"/>
      <w:sz w:val="20"/>
      <w:szCs w:val="20"/>
    </w:rPr>
  </w:style>
  <w:style w:type="paragraph" w:styleId="Heading6">
    <w:name w:val="heading 6"/>
    <w:basedOn w:val="Normal"/>
    <w:next w:val="Normal"/>
    <w:qFormat/>
    <w:rsid w:val="00EF7B96"/>
    <w:pPr>
      <w:spacing w:before="200" w:after="40"/>
      <w:outlineLvl w:val="5"/>
    </w:pPr>
    <w:rPr>
      <w:i/>
      <w:iCs/>
      <w:color w:val="66666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F7B96"/>
    <w:pPr>
      <w:spacing w:before="480" w:after="120"/>
    </w:pPr>
    <w:rPr>
      <w:b/>
      <w:bCs/>
      <w:sz w:val="72"/>
      <w:szCs w:val="72"/>
    </w:rPr>
  </w:style>
  <w:style w:type="paragraph" w:styleId="Subtitle">
    <w:name w:val="Subtitle"/>
    <w:basedOn w:val="Normal"/>
    <w:qFormat/>
    <w:rsid w:val="00EF7B96"/>
    <w:pPr>
      <w:spacing w:before="360" w:after="80"/>
    </w:pPr>
    <w:rPr>
      <w:rFonts w:ascii="Georgia" w:eastAsia="Georgia" w:hAnsi="Georgia" w:cs="Georgia"/>
      <w:i/>
      <w:iCs/>
      <w:color w:val="666666"/>
      <w:sz w:val="48"/>
      <w:szCs w:val="48"/>
    </w:rPr>
  </w:style>
  <w:style w:type="character" w:styleId="Hyperlink">
    <w:name w:val="Hyperlink"/>
    <w:basedOn w:val="DefaultParagraphFont"/>
    <w:rsid w:val="0010593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cottheron.me/" TargetMode="External"/><Relationship Id="rId5" Type="http://schemas.openxmlformats.org/officeDocument/2006/relationships/hyperlink" Target="http://scottheron.me/services/search-engine-optimisation-se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Neha</cp:lastModifiedBy>
  <cp:revision>13</cp:revision>
  <dcterms:created xsi:type="dcterms:W3CDTF">2012-09-14T14:33:00Z</dcterms:created>
  <dcterms:modified xsi:type="dcterms:W3CDTF">2012-11-28T12:46:00Z</dcterms:modified>
</cp:coreProperties>
</file>